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管理评审决议跟踪表</w:t>
      </w:r>
    </w:p>
    <w:p>
      <w:r>
        <w:t>记录编号：FM-022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决议内容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责任部门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责任人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计划完成日期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实际完成日期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验证结果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表单编号：FM-022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